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5600" w14:textId="77777777" w:rsidR="00FD582A" w:rsidRPr="000E0A15" w:rsidRDefault="008E0C13" w:rsidP="0005595C">
      <w:pPr>
        <w:pStyle w:val="Nadpis1"/>
        <w:spacing w:before="0" w:after="12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E0A15">
        <w:rPr>
          <w:rFonts w:ascii="Times New Roman" w:hAnsi="Times New Roman" w:cs="Times New Roman"/>
          <w:sz w:val="24"/>
          <w:szCs w:val="24"/>
        </w:rPr>
        <w:t>SÚHLASY A VYHLÁSENIA ZÁKONNÉHO ZÁSTUPCU / PLNOLETÉHO ŽIAKA</w:t>
      </w:r>
    </w:p>
    <w:p w14:paraId="10254732" w14:textId="77777777" w:rsidR="00FD582A" w:rsidRPr="000E0A15" w:rsidRDefault="008E0C13" w:rsidP="0005595C">
      <w:pPr>
        <w:spacing w:after="40" w:line="240" w:lineRule="auto"/>
        <w:rPr>
          <w:rFonts w:ascii="Times New Roman" w:hAnsi="Times New Roman" w:cs="Times New Roman"/>
          <w:b/>
          <w:bCs/>
          <w:szCs w:val="20"/>
        </w:rPr>
      </w:pPr>
      <w:r w:rsidRPr="000E0A15">
        <w:rPr>
          <w:rFonts w:ascii="Times New Roman" w:hAnsi="Times New Roman" w:cs="Times New Roman"/>
          <w:b/>
        </w:rPr>
        <w:t>Kto podpisuje (zakrúžkujte jednu možnosť):</w:t>
      </w:r>
    </w:p>
    <w:p w14:paraId="0129131F" w14:textId="77777777" w:rsidR="00FD582A" w:rsidRPr="000E0A15" w:rsidRDefault="008E0C13" w:rsidP="0005595C">
      <w:pPr>
        <w:pStyle w:val="Zoznamsodrkami"/>
        <w:spacing w:after="2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Segoe UI Symbol" w:hAnsi="Segoe UI Symbol" w:cs="Segoe UI Symbol"/>
          <w:szCs w:val="20"/>
        </w:rPr>
        <w:t>☐</w:t>
      </w:r>
      <w:r w:rsidRPr="000E0A15">
        <w:rPr>
          <w:rFonts w:ascii="Times New Roman" w:hAnsi="Times New Roman" w:cs="Times New Roman"/>
          <w:szCs w:val="20"/>
        </w:rPr>
        <w:t xml:space="preserve"> Podpisujem ako zákonný zástupca neplnoletého žiaka</w:t>
      </w:r>
    </w:p>
    <w:p w14:paraId="1FCF4A74" w14:textId="77777777" w:rsidR="00FD582A" w:rsidRPr="000E0A15" w:rsidRDefault="008E0C13" w:rsidP="0005595C">
      <w:pPr>
        <w:pStyle w:val="Zoznamsodrkami"/>
        <w:spacing w:after="2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Segoe UI Symbol" w:hAnsi="Segoe UI Symbol" w:cs="Segoe UI Symbol"/>
          <w:szCs w:val="20"/>
        </w:rPr>
        <w:t>☐</w:t>
      </w:r>
      <w:r w:rsidRPr="000E0A15">
        <w:rPr>
          <w:rFonts w:ascii="Times New Roman" w:hAnsi="Times New Roman" w:cs="Times New Roman"/>
          <w:szCs w:val="20"/>
        </w:rPr>
        <w:t xml:space="preserve"> Podpisujem ako plnoletý žiak</w:t>
      </w:r>
    </w:p>
    <w:p w14:paraId="6E6814D6" w14:textId="77777777" w:rsidR="00FD582A" w:rsidRPr="000E0A15" w:rsidRDefault="008E0C13" w:rsidP="0005595C">
      <w:pPr>
        <w:spacing w:after="4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b/>
          <w:szCs w:val="20"/>
        </w:rPr>
        <w:t>Identifikačné údaje:</w:t>
      </w:r>
    </w:p>
    <w:p w14:paraId="29F45323" w14:textId="77777777" w:rsidR="00FD582A" w:rsidRPr="000E0A15" w:rsidRDefault="008E0C13" w:rsidP="0005595C">
      <w:pPr>
        <w:spacing w:after="2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b/>
        </w:rPr>
        <w:t>Meno a priezvisko žiaka:</w:t>
      </w:r>
      <w:r w:rsidRPr="000E0A15">
        <w:rPr>
          <w:rFonts w:ascii="Times New Roman" w:hAnsi="Times New Roman" w:cs="Times New Roman"/>
        </w:rPr>
        <w:t xml:space="preserve"> ............................................................</w:t>
      </w:r>
    </w:p>
    <w:p w14:paraId="1D262B7A" w14:textId="77777777" w:rsidR="00FD582A" w:rsidRPr="000E0A15" w:rsidRDefault="008E0C13" w:rsidP="0005595C">
      <w:pPr>
        <w:spacing w:after="2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b/>
        </w:rPr>
        <w:t>Dátum narodenia žiaka:</w:t>
      </w:r>
      <w:r w:rsidRPr="000E0A15">
        <w:rPr>
          <w:rFonts w:ascii="Times New Roman" w:hAnsi="Times New Roman" w:cs="Times New Roman"/>
        </w:rPr>
        <w:t xml:space="preserve"> ............................ Trieda / škola: ............................</w:t>
      </w:r>
    </w:p>
    <w:p w14:paraId="16B03931" w14:textId="77777777" w:rsidR="000E0A15" w:rsidRDefault="008E0C13" w:rsidP="0005595C">
      <w:pPr>
        <w:spacing w:after="40" w:line="240" w:lineRule="auto"/>
        <w:rPr>
          <w:rFonts w:ascii="Times New Roman" w:hAnsi="Times New Roman" w:cs="Times New Roman"/>
        </w:rPr>
      </w:pPr>
      <w:r w:rsidRPr="000E0A15">
        <w:rPr>
          <w:rFonts w:ascii="Times New Roman" w:hAnsi="Times New Roman" w:cs="Times New Roman"/>
          <w:b/>
        </w:rPr>
        <w:t>Meno a priezvisko podpisujúcej osoby (žiak – ak je plnoletý / zákonný zástupca – ak je neplnoletý):</w:t>
      </w:r>
      <w:r w:rsidRPr="000E0A15">
        <w:rPr>
          <w:rFonts w:ascii="Times New Roman" w:hAnsi="Times New Roman" w:cs="Times New Roman"/>
        </w:rPr>
        <w:t xml:space="preserve"> </w:t>
      </w:r>
    </w:p>
    <w:p w14:paraId="0514F1C6" w14:textId="77777777" w:rsidR="000E0A15" w:rsidRDefault="000E0A15" w:rsidP="0005595C">
      <w:pPr>
        <w:spacing w:after="40" w:line="240" w:lineRule="auto"/>
        <w:rPr>
          <w:rFonts w:ascii="Times New Roman" w:hAnsi="Times New Roman" w:cs="Times New Roman"/>
        </w:rPr>
      </w:pPr>
    </w:p>
    <w:p w14:paraId="0613024B" w14:textId="6C01A177" w:rsidR="000E0A15" w:rsidRDefault="008E0C13" w:rsidP="000E0A15">
      <w:pPr>
        <w:spacing w:after="40" w:line="240" w:lineRule="auto"/>
        <w:rPr>
          <w:rFonts w:ascii="Times New Roman" w:hAnsi="Times New Roman" w:cs="Times New Roman"/>
        </w:rPr>
      </w:pPr>
      <w:r w:rsidRPr="000E0A15">
        <w:rPr>
          <w:rFonts w:ascii="Times New Roman" w:hAnsi="Times New Roman" w:cs="Times New Roman"/>
        </w:rPr>
        <w:t>...........................................................</w:t>
      </w:r>
      <w:r w:rsidR="000E0A15">
        <w:rPr>
          <w:rFonts w:ascii="Times New Roman" w:hAnsi="Times New Roman" w:cs="Times New Roman"/>
        </w:rPr>
        <w:t>...................................</w:t>
      </w:r>
      <w:r w:rsidRPr="000E0A15">
        <w:rPr>
          <w:rFonts w:ascii="Times New Roman" w:hAnsi="Times New Roman" w:cs="Times New Roman"/>
        </w:rPr>
        <w:t>.</w:t>
      </w:r>
    </w:p>
    <w:p w14:paraId="4E55F0B2" w14:textId="77777777" w:rsidR="004917AB" w:rsidRPr="004917AB" w:rsidRDefault="004917AB" w:rsidP="000E0A15">
      <w:pPr>
        <w:spacing w:after="40" w:line="240" w:lineRule="auto"/>
        <w:rPr>
          <w:rFonts w:ascii="Times New Roman" w:hAnsi="Times New Roman" w:cs="Times New Roman"/>
          <w:sz w:val="16"/>
          <w:szCs w:val="16"/>
        </w:rPr>
      </w:pPr>
    </w:p>
    <w:p w14:paraId="35036EAB" w14:textId="147B6BFC" w:rsidR="00833528" w:rsidRPr="000E0A15" w:rsidRDefault="00707520">
      <w:pPr>
        <w:rPr>
          <w:rFonts w:ascii="Times New Roman" w:hAnsi="Times New Roman" w:cs="Times New Roman"/>
        </w:rPr>
      </w:pPr>
      <w:r w:rsidRPr="000E0A15">
        <w:rPr>
          <w:rFonts w:ascii="Times New Roman" w:hAnsi="Times New Roman" w:cs="Times New Roman"/>
          <w:b/>
        </w:rPr>
        <w:t xml:space="preserve">POVINNÉ (bod 1): </w:t>
      </w:r>
      <w:proofErr w:type="spellStart"/>
      <w:r w:rsidRPr="000E0A15">
        <w:rPr>
          <w:rFonts w:ascii="Times New Roman" w:hAnsi="Times New Roman" w:cs="Times New Roman"/>
          <w:b/>
        </w:rPr>
        <w:t>Zakrúžkujte</w:t>
      </w:r>
      <w:proofErr w:type="spellEnd"/>
      <w:r w:rsidRPr="000E0A15">
        <w:rPr>
          <w:rFonts w:ascii="Times New Roman" w:hAnsi="Times New Roman" w:cs="Times New Roman"/>
          <w:b/>
        </w:rPr>
        <w:t xml:space="preserve">, </w:t>
      </w:r>
      <w:proofErr w:type="spellStart"/>
      <w:r w:rsidRPr="000E0A15">
        <w:rPr>
          <w:rFonts w:ascii="Times New Roman" w:hAnsi="Times New Roman" w:cs="Times New Roman"/>
          <w:b/>
        </w:rPr>
        <w:t>kto</w:t>
      </w:r>
      <w:proofErr w:type="spellEnd"/>
      <w:r w:rsidRPr="000E0A15">
        <w:rPr>
          <w:rFonts w:ascii="Times New Roman" w:hAnsi="Times New Roman" w:cs="Times New Roman"/>
          <w:b/>
        </w:rPr>
        <w:t xml:space="preserve"> dáva súhlas – a) zákonný zástupca alebo </w:t>
      </w:r>
      <w:r w:rsidR="000E0A15">
        <w:rPr>
          <w:rFonts w:ascii="Times New Roman" w:hAnsi="Times New Roman" w:cs="Times New Roman"/>
          <w:b/>
        </w:rPr>
        <w:t>b</w:t>
      </w:r>
      <w:r w:rsidRPr="000E0A15">
        <w:rPr>
          <w:rFonts w:ascii="Times New Roman" w:hAnsi="Times New Roman" w:cs="Times New Roman"/>
          <w:b/>
        </w:rPr>
        <w:t>) plnoletý žiak (</w:t>
      </w:r>
      <w:proofErr w:type="spellStart"/>
      <w:r w:rsidRPr="000E0A15">
        <w:rPr>
          <w:rFonts w:ascii="Times New Roman" w:hAnsi="Times New Roman" w:cs="Times New Roman"/>
          <w:b/>
        </w:rPr>
        <w:t>vyberte</w:t>
      </w:r>
      <w:proofErr w:type="spellEnd"/>
      <w:r w:rsidRPr="000E0A15">
        <w:rPr>
          <w:rFonts w:ascii="Times New Roman" w:hAnsi="Times New Roman" w:cs="Times New Roman"/>
          <w:b/>
        </w:rPr>
        <w:t xml:space="preserve"> </w:t>
      </w:r>
      <w:proofErr w:type="spellStart"/>
      <w:r w:rsidRPr="000E0A15">
        <w:rPr>
          <w:rFonts w:ascii="Times New Roman" w:hAnsi="Times New Roman" w:cs="Times New Roman"/>
          <w:b/>
        </w:rPr>
        <w:t>len</w:t>
      </w:r>
      <w:proofErr w:type="spellEnd"/>
      <w:r w:rsidRPr="000E0A15">
        <w:rPr>
          <w:rFonts w:ascii="Times New Roman" w:hAnsi="Times New Roman" w:cs="Times New Roman"/>
          <w:b/>
        </w:rPr>
        <w:t xml:space="preserve"> </w:t>
      </w:r>
      <w:proofErr w:type="spellStart"/>
      <w:r w:rsidRPr="000E0A15">
        <w:rPr>
          <w:rFonts w:ascii="Times New Roman" w:hAnsi="Times New Roman" w:cs="Times New Roman"/>
          <w:b/>
        </w:rPr>
        <w:t>jednu</w:t>
      </w:r>
      <w:proofErr w:type="spellEnd"/>
      <w:r w:rsidRPr="000E0A15">
        <w:rPr>
          <w:rFonts w:ascii="Times New Roman" w:hAnsi="Times New Roman" w:cs="Times New Roman"/>
          <w:b/>
        </w:rPr>
        <w:t xml:space="preserve"> </w:t>
      </w:r>
      <w:proofErr w:type="spellStart"/>
      <w:r w:rsidRPr="000E0A15">
        <w:rPr>
          <w:rFonts w:ascii="Times New Roman" w:hAnsi="Times New Roman" w:cs="Times New Roman"/>
          <w:b/>
        </w:rPr>
        <w:t>možnosť</w:t>
      </w:r>
      <w:proofErr w:type="spellEnd"/>
      <w:r w:rsidRPr="000E0A15">
        <w:rPr>
          <w:rFonts w:ascii="Times New Roman" w:hAnsi="Times New Roman" w:cs="Times New Roman"/>
          <w:b/>
        </w:rPr>
        <w:t>).</w:t>
      </w:r>
    </w:p>
    <w:p w14:paraId="5FB97308" w14:textId="3DCA43A4" w:rsidR="00FD582A" w:rsidRPr="000E0A15" w:rsidRDefault="008E0C13" w:rsidP="0005595C">
      <w:pPr>
        <w:pStyle w:val="Nadpis2"/>
        <w:spacing w:before="120" w:after="60" w:line="240" w:lineRule="auto"/>
        <w:rPr>
          <w:rFonts w:ascii="Times New Roman" w:hAnsi="Times New Roman" w:cs="Times New Roman"/>
          <w:sz w:val="20"/>
          <w:szCs w:val="20"/>
        </w:rPr>
      </w:pPr>
      <w:r w:rsidRPr="000E0A15">
        <w:rPr>
          <w:rFonts w:ascii="Times New Roman" w:hAnsi="Times New Roman" w:cs="Times New Roman"/>
          <w:sz w:val="22"/>
          <w:szCs w:val="20"/>
        </w:rPr>
        <w:t xml:space="preserve">1. Súhlas s dychovou skúškou / </w:t>
      </w:r>
      <w:proofErr w:type="spellStart"/>
      <w:r w:rsidRPr="000E0A15">
        <w:rPr>
          <w:rFonts w:ascii="Times New Roman" w:hAnsi="Times New Roman" w:cs="Times New Roman"/>
          <w:sz w:val="22"/>
          <w:szCs w:val="20"/>
        </w:rPr>
        <w:t>testom</w:t>
      </w:r>
      <w:proofErr w:type="spellEnd"/>
      <w:r w:rsidRPr="000E0A15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0E0A15">
        <w:rPr>
          <w:rFonts w:ascii="Times New Roman" w:hAnsi="Times New Roman" w:cs="Times New Roman"/>
          <w:sz w:val="22"/>
          <w:szCs w:val="20"/>
        </w:rPr>
        <w:t>na</w:t>
      </w:r>
      <w:proofErr w:type="spellEnd"/>
      <w:r w:rsidRPr="000E0A15">
        <w:rPr>
          <w:rFonts w:ascii="Times New Roman" w:hAnsi="Times New Roman" w:cs="Times New Roman"/>
          <w:sz w:val="22"/>
          <w:szCs w:val="20"/>
        </w:rPr>
        <w:t xml:space="preserve"> </w:t>
      </w:r>
      <w:proofErr w:type="spellStart"/>
      <w:r w:rsidRPr="000E0A15">
        <w:rPr>
          <w:rFonts w:ascii="Times New Roman" w:hAnsi="Times New Roman" w:cs="Times New Roman"/>
          <w:sz w:val="22"/>
          <w:szCs w:val="20"/>
        </w:rPr>
        <w:t>drogy</w:t>
      </w:r>
      <w:proofErr w:type="spellEnd"/>
      <w:r w:rsidR="000E0A15">
        <w:rPr>
          <w:rFonts w:ascii="Times New Roman" w:hAnsi="Times New Roman" w:cs="Times New Roman"/>
          <w:sz w:val="22"/>
          <w:szCs w:val="20"/>
        </w:rPr>
        <w:t xml:space="preserve"> </w:t>
      </w:r>
    </w:p>
    <w:p w14:paraId="687EDCBC" w14:textId="77777777" w:rsidR="00FD582A" w:rsidRPr="000E0A15" w:rsidRDefault="008E0C13" w:rsidP="0005595C">
      <w:pPr>
        <w:pStyle w:val="Odsekzoznamu"/>
        <w:numPr>
          <w:ilvl w:val="0"/>
          <w:numId w:val="10"/>
        </w:numPr>
        <w:spacing w:after="40" w:line="240" w:lineRule="auto"/>
        <w:jc w:val="both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 xml:space="preserve">Ako </w:t>
      </w:r>
      <w:proofErr w:type="spellStart"/>
      <w:r w:rsidRPr="000E0A15">
        <w:rPr>
          <w:rFonts w:ascii="Times New Roman" w:hAnsi="Times New Roman" w:cs="Times New Roman"/>
          <w:szCs w:val="20"/>
        </w:rPr>
        <w:t>zákonný</w:t>
      </w:r>
      <w:proofErr w:type="spellEnd"/>
      <w:r w:rsidRPr="000E0A15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0E0A15">
        <w:rPr>
          <w:rFonts w:ascii="Times New Roman" w:hAnsi="Times New Roman" w:cs="Times New Roman"/>
          <w:szCs w:val="20"/>
        </w:rPr>
        <w:t>zástupca</w:t>
      </w:r>
      <w:proofErr w:type="spellEnd"/>
      <w:r w:rsidRPr="000E0A15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0E0A15">
        <w:rPr>
          <w:rFonts w:ascii="Times New Roman" w:hAnsi="Times New Roman" w:cs="Times New Roman"/>
          <w:szCs w:val="20"/>
        </w:rPr>
        <w:t>súhlasím</w:t>
      </w:r>
      <w:proofErr w:type="spellEnd"/>
      <w:r w:rsidRPr="000E0A15">
        <w:rPr>
          <w:rFonts w:ascii="Times New Roman" w:hAnsi="Times New Roman" w:cs="Times New Roman"/>
          <w:szCs w:val="20"/>
        </w:rPr>
        <w:t xml:space="preserve"> s tým, aby môj syn / dcéra bol(a) v rámci prevencie alebo pri podozrení z užitia nepovolených návykových látok v školskom internáte (ŠI) podrobený(á) dychovej skúške (príp. orientačnému testu na drogy) službukonajúcim vychovávateľom v súlade so Školským poriadkom ŠI pri SŠŠ v Trenčíne.</w:t>
      </w:r>
    </w:p>
    <w:p w14:paraId="65E7088A" w14:textId="77777777" w:rsidR="0005595C" w:rsidRPr="000E0A15" w:rsidRDefault="0005595C" w:rsidP="0005595C">
      <w:pPr>
        <w:pStyle w:val="Odsekzoznamu"/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6B3F73B7" w14:textId="77777777" w:rsidR="0005595C" w:rsidRPr="000E0A15" w:rsidRDefault="008E0C13" w:rsidP="0005595C">
      <w:pPr>
        <w:pStyle w:val="Odsekzoznamu"/>
        <w:numPr>
          <w:ilvl w:val="0"/>
          <w:numId w:val="10"/>
        </w:numPr>
        <w:spacing w:after="40" w:line="240" w:lineRule="auto"/>
        <w:jc w:val="both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 xml:space="preserve">Ako plnoletý žiak súhlasím s tým, aby som bol(a) v rámci prevencie alebo pri podozrení z užitia nepovolených návykových látok v školskom internáte (ŠI) podrobený(á) dychovej skúške (príp. orientačnému testu na drogy) službukonajúcim vychovávateľom v súlade so Školským poriadkom ŠI pri SŠŠ v Trenčíne. </w:t>
      </w:r>
    </w:p>
    <w:p w14:paraId="7C472EA9" w14:textId="77777777" w:rsidR="00F14463" w:rsidRPr="000E0A15" w:rsidRDefault="00707520" w:rsidP="0005595C">
      <w:pPr>
        <w:spacing w:after="0" w:line="240" w:lineRule="auto"/>
        <w:ind w:left="360"/>
        <w:jc w:val="both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Pri odmietnutí dychovej skúšky alebo orientačného testu sa postupuje podľa Školského poriadku ŠI.</w:t>
      </w:r>
    </w:p>
    <w:p w14:paraId="51D5FAE9" w14:textId="77777777" w:rsidR="00FD582A" w:rsidRDefault="008E0C13" w:rsidP="0005595C">
      <w:pPr>
        <w:spacing w:before="60" w:after="20" w:line="240" w:lineRule="auto"/>
        <w:ind w:firstLine="360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Dátum: ...................................</w:t>
      </w:r>
    </w:p>
    <w:p w14:paraId="4C00EB75" w14:textId="77777777" w:rsidR="000E0A15" w:rsidRPr="000E0A15" w:rsidRDefault="000E0A15" w:rsidP="0005595C">
      <w:pPr>
        <w:spacing w:before="60" w:after="20" w:line="240" w:lineRule="auto"/>
        <w:ind w:firstLine="360"/>
        <w:rPr>
          <w:rFonts w:ascii="Times New Roman" w:hAnsi="Times New Roman" w:cs="Times New Roman"/>
          <w:szCs w:val="20"/>
        </w:rPr>
      </w:pPr>
    </w:p>
    <w:p w14:paraId="19079DAE" w14:textId="77777777" w:rsidR="00FD582A" w:rsidRDefault="008E0C13" w:rsidP="0005595C">
      <w:pPr>
        <w:spacing w:after="40" w:line="240" w:lineRule="auto"/>
        <w:ind w:firstLine="360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Podpis zákonného zástupcu / plnoletého žiaka: ...................................</w:t>
      </w:r>
    </w:p>
    <w:p w14:paraId="2516C70A" w14:textId="77777777" w:rsidR="000E0A15" w:rsidRPr="004917AB" w:rsidRDefault="000E0A15" w:rsidP="0005595C">
      <w:pPr>
        <w:spacing w:after="40" w:line="240" w:lineRule="auto"/>
        <w:ind w:firstLine="360"/>
        <w:rPr>
          <w:rFonts w:ascii="Times New Roman" w:hAnsi="Times New Roman" w:cs="Times New Roman"/>
          <w:sz w:val="16"/>
          <w:szCs w:val="16"/>
        </w:rPr>
      </w:pPr>
    </w:p>
    <w:p w14:paraId="5438D84D" w14:textId="77777777" w:rsidR="00FD582A" w:rsidRPr="000E0A15" w:rsidRDefault="008E0C13" w:rsidP="0005595C">
      <w:pPr>
        <w:pStyle w:val="Nadpis2"/>
        <w:spacing w:before="120" w:after="6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E0A15">
        <w:rPr>
          <w:rFonts w:ascii="Times New Roman" w:hAnsi="Times New Roman" w:cs="Times New Roman"/>
          <w:sz w:val="22"/>
          <w:szCs w:val="20"/>
        </w:rPr>
        <w:t>2. Súhlas so spracúvaním osobných údajov</w:t>
      </w:r>
    </w:p>
    <w:p w14:paraId="23CEF5BD" w14:textId="77777777" w:rsidR="00FD582A" w:rsidRPr="000E0A15" w:rsidRDefault="008E0C13" w:rsidP="0005595C">
      <w:pPr>
        <w:spacing w:after="40" w:line="240" w:lineRule="auto"/>
        <w:jc w:val="both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V zmysle zákona NR SR č. 18/2018 Z. z. o ochrane osobných údajov a o zmene a doplnení niektorých zákonov. Ja, ako vyššie uvedený zákonný zástupca žiaka / plnoletý žiak, súhlasím:</w:t>
      </w:r>
    </w:p>
    <w:p w14:paraId="55B61F7D" w14:textId="77777777" w:rsidR="00FD582A" w:rsidRPr="000E0A15" w:rsidRDefault="008E0C13" w:rsidP="0005595C">
      <w:pPr>
        <w:spacing w:after="4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so spracúvaním fotografie, mena a priezviska žiaka za účelom vedenia preukazu ubytovaného žiaka v školskom internáte ako súčasti SŠŠ v Trenčíne.</w:t>
      </w:r>
    </w:p>
    <w:p w14:paraId="46E2D15B" w14:textId="77777777" w:rsidR="00FD582A" w:rsidRPr="000E0A15" w:rsidRDefault="008E0C13" w:rsidP="0005595C">
      <w:pPr>
        <w:spacing w:after="2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Segoe UI Symbol" w:hAnsi="Segoe UI Symbol" w:cs="Segoe UI Symbol"/>
          <w:szCs w:val="20"/>
        </w:rPr>
        <w:t>☐</w:t>
      </w:r>
      <w:r w:rsidRPr="000E0A15">
        <w:rPr>
          <w:rFonts w:ascii="Times New Roman" w:hAnsi="Times New Roman" w:cs="Times New Roman"/>
          <w:szCs w:val="20"/>
        </w:rPr>
        <w:t xml:space="preserve"> ÁNO     </w:t>
      </w:r>
      <w:r w:rsidRPr="000E0A15">
        <w:rPr>
          <w:rFonts w:ascii="Segoe UI Symbol" w:hAnsi="Segoe UI Symbol" w:cs="Segoe UI Symbol"/>
          <w:szCs w:val="20"/>
        </w:rPr>
        <w:t>☐</w:t>
      </w:r>
      <w:r w:rsidRPr="000E0A15">
        <w:rPr>
          <w:rFonts w:ascii="Times New Roman" w:hAnsi="Times New Roman" w:cs="Times New Roman"/>
          <w:szCs w:val="20"/>
        </w:rPr>
        <w:t xml:space="preserve"> NIE</w:t>
      </w:r>
    </w:p>
    <w:p w14:paraId="06866CD3" w14:textId="77777777" w:rsidR="00FD582A" w:rsidRPr="000E0A15" w:rsidRDefault="008E0C13" w:rsidP="0005595C">
      <w:pPr>
        <w:spacing w:after="4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so zverejnením fotografie, mena a priezviska žiaka na webovom sídle školy a na facebookovej stránke školy za účelom prezentácie činnosti školy a jej súčastí.</w:t>
      </w:r>
    </w:p>
    <w:p w14:paraId="6E09892E" w14:textId="77777777" w:rsidR="00FD582A" w:rsidRPr="000E0A15" w:rsidRDefault="008E0C13" w:rsidP="0005595C">
      <w:pPr>
        <w:spacing w:after="2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Segoe UI Symbol" w:hAnsi="Segoe UI Symbol" w:cs="Segoe UI Symbol"/>
          <w:szCs w:val="20"/>
        </w:rPr>
        <w:t>☐</w:t>
      </w:r>
      <w:r w:rsidRPr="000E0A15">
        <w:rPr>
          <w:rFonts w:ascii="Times New Roman" w:hAnsi="Times New Roman" w:cs="Times New Roman"/>
          <w:szCs w:val="20"/>
        </w:rPr>
        <w:t xml:space="preserve"> ÁNO     </w:t>
      </w:r>
      <w:r w:rsidRPr="000E0A15">
        <w:rPr>
          <w:rFonts w:ascii="Segoe UI Symbol" w:hAnsi="Segoe UI Symbol" w:cs="Segoe UI Symbol"/>
          <w:szCs w:val="20"/>
        </w:rPr>
        <w:t>☐</w:t>
      </w:r>
      <w:r w:rsidRPr="000E0A15">
        <w:rPr>
          <w:rFonts w:ascii="Times New Roman" w:hAnsi="Times New Roman" w:cs="Times New Roman"/>
          <w:szCs w:val="20"/>
        </w:rPr>
        <w:t xml:space="preserve"> NIE</w:t>
      </w:r>
    </w:p>
    <w:p w14:paraId="7EE0A231" w14:textId="77777777" w:rsidR="00FD582A" w:rsidRPr="000E0A15" w:rsidRDefault="008E0C13" w:rsidP="0005595C">
      <w:pPr>
        <w:spacing w:after="4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so zverejnením fotografie, mena a priezviska žiaka na nástenkách školy a jej súčastí, v internátnom časopise, prípadne v odbornej literatúre za účelom prezentácie školy a jej súčastí.</w:t>
      </w:r>
    </w:p>
    <w:p w14:paraId="0ABB3501" w14:textId="77777777" w:rsidR="00FD582A" w:rsidRPr="000E0A15" w:rsidRDefault="008E0C13" w:rsidP="0005595C">
      <w:pPr>
        <w:spacing w:after="2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Segoe UI Symbol" w:hAnsi="Segoe UI Symbol" w:cs="Segoe UI Symbol"/>
          <w:szCs w:val="20"/>
        </w:rPr>
        <w:t>☐</w:t>
      </w:r>
      <w:r w:rsidRPr="000E0A15">
        <w:rPr>
          <w:rFonts w:ascii="Times New Roman" w:hAnsi="Times New Roman" w:cs="Times New Roman"/>
          <w:szCs w:val="20"/>
        </w:rPr>
        <w:t xml:space="preserve"> ÁNO     </w:t>
      </w:r>
      <w:r w:rsidRPr="000E0A15">
        <w:rPr>
          <w:rFonts w:ascii="Segoe UI Symbol" w:hAnsi="Segoe UI Symbol" w:cs="Segoe UI Symbol"/>
          <w:szCs w:val="20"/>
        </w:rPr>
        <w:t>☐</w:t>
      </w:r>
      <w:r w:rsidRPr="000E0A15">
        <w:rPr>
          <w:rFonts w:ascii="Times New Roman" w:hAnsi="Times New Roman" w:cs="Times New Roman"/>
          <w:szCs w:val="20"/>
        </w:rPr>
        <w:t xml:space="preserve"> NIE</w:t>
      </w:r>
    </w:p>
    <w:p w14:paraId="4AED1CF0" w14:textId="77777777" w:rsidR="00FD582A" w:rsidRPr="000E0A15" w:rsidRDefault="008E0C13" w:rsidP="0005595C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Môj súhlas je dobrovoľný a trvá počas umiestnenia žiaka v školskom internáte.</w:t>
      </w:r>
    </w:p>
    <w:p w14:paraId="057BF829" w14:textId="77777777" w:rsidR="00FD582A" w:rsidRPr="000E0A15" w:rsidRDefault="008E0C13" w:rsidP="0005595C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Dotknutá osoba má právo kedykoľvek odvolať súhlas so spracúvaním osobných údajov; odvolanie súhlasu nemá vplyv na zákonnosť spracúvania pred jeho odvolaním. Súhlas možno odvolať rovnakým spôsobom, akým bol udelený.</w:t>
      </w:r>
    </w:p>
    <w:p w14:paraId="7FEBEF9E" w14:textId="77777777" w:rsidR="00FD582A" w:rsidRPr="000E0A15" w:rsidRDefault="008E0C13" w:rsidP="0005595C">
      <w:pPr>
        <w:spacing w:before="60" w:after="2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Dátum: ...................................</w:t>
      </w:r>
    </w:p>
    <w:p w14:paraId="19547F7B" w14:textId="77777777" w:rsidR="00FD582A" w:rsidRDefault="008E0C13" w:rsidP="0005595C">
      <w:pPr>
        <w:spacing w:after="4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Podpis zákonného zástupcu / plnoletého žiaka: ............................................................</w:t>
      </w:r>
    </w:p>
    <w:p w14:paraId="757E93FC" w14:textId="77777777" w:rsidR="000E0A15" w:rsidRPr="004917AB" w:rsidRDefault="000E0A15" w:rsidP="0005595C">
      <w:pPr>
        <w:spacing w:after="40" w:line="240" w:lineRule="auto"/>
        <w:rPr>
          <w:rFonts w:ascii="Times New Roman" w:hAnsi="Times New Roman" w:cs="Times New Roman"/>
          <w:sz w:val="16"/>
          <w:szCs w:val="16"/>
        </w:rPr>
      </w:pPr>
    </w:p>
    <w:p w14:paraId="59AB478E" w14:textId="77777777" w:rsidR="00FD582A" w:rsidRPr="000E0A15" w:rsidRDefault="008E0C13" w:rsidP="0005595C">
      <w:pPr>
        <w:pStyle w:val="Nadpis2"/>
        <w:spacing w:before="120" w:after="6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0E0A15">
        <w:rPr>
          <w:rFonts w:ascii="Times New Roman" w:hAnsi="Times New Roman" w:cs="Times New Roman"/>
          <w:sz w:val="22"/>
          <w:szCs w:val="20"/>
        </w:rPr>
        <w:t>3. Vyhlásenie k využitiu ubytovacích priestorov počas neprítomnosti žiaka (prenájom)</w:t>
      </w:r>
    </w:p>
    <w:p w14:paraId="1AE5036E" w14:textId="77777777" w:rsidR="00FD582A" w:rsidRDefault="008E0C13" w:rsidP="0005595C">
      <w:pPr>
        <w:spacing w:after="40" w:line="240" w:lineRule="auto"/>
        <w:jc w:val="both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 xml:space="preserve">Súhlasím, že počas neprítomnosti žiakov v školskom internáte môže byť ubytovací priestor žiaka využitý na prenájom iným osobám podľa záujmu a dopytu. Táto činnosť nijako neovplyvní celkový ubytovací štandard žiaka. V čase nástupu budú priestory upratané, nepoškodené a </w:t>
      </w:r>
      <w:proofErr w:type="spellStart"/>
      <w:r w:rsidRPr="000E0A15">
        <w:rPr>
          <w:rFonts w:ascii="Times New Roman" w:hAnsi="Times New Roman" w:cs="Times New Roman"/>
          <w:szCs w:val="20"/>
        </w:rPr>
        <w:t>pripravené</w:t>
      </w:r>
      <w:proofErr w:type="spellEnd"/>
      <w:r w:rsidRPr="000E0A15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0E0A15">
        <w:rPr>
          <w:rFonts w:ascii="Times New Roman" w:hAnsi="Times New Roman" w:cs="Times New Roman"/>
          <w:szCs w:val="20"/>
        </w:rPr>
        <w:t>na</w:t>
      </w:r>
      <w:proofErr w:type="spellEnd"/>
      <w:r w:rsidRPr="000E0A15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0E0A15">
        <w:rPr>
          <w:rFonts w:ascii="Times New Roman" w:hAnsi="Times New Roman" w:cs="Times New Roman"/>
          <w:szCs w:val="20"/>
        </w:rPr>
        <w:t>ďalšie</w:t>
      </w:r>
      <w:proofErr w:type="spellEnd"/>
      <w:r w:rsidRPr="000E0A15">
        <w:rPr>
          <w:rFonts w:ascii="Times New Roman" w:hAnsi="Times New Roman" w:cs="Times New Roman"/>
          <w:szCs w:val="20"/>
        </w:rPr>
        <w:t xml:space="preserve"> </w:t>
      </w:r>
      <w:proofErr w:type="spellStart"/>
      <w:r w:rsidRPr="000E0A15">
        <w:rPr>
          <w:rFonts w:ascii="Times New Roman" w:hAnsi="Times New Roman" w:cs="Times New Roman"/>
          <w:szCs w:val="20"/>
        </w:rPr>
        <w:t>ubytovanie</w:t>
      </w:r>
      <w:proofErr w:type="spellEnd"/>
      <w:r w:rsidRPr="000E0A15">
        <w:rPr>
          <w:rFonts w:ascii="Times New Roman" w:hAnsi="Times New Roman" w:cs="Times New Roman"/>
          <w:szCs w:val="20"/>
        </w:rPr>
        <w:t>.</w:t>
      </w:r>
    </w:p>
    <w:p w14:paraId="71102A35" w14:textId="77777777" w:rsidR="000E0A15" w:rsidRPr="000E0A15" w:rsidRDefault="000E0A15" w:rsidP="0005595C">
      <w:pPr>
        <w:spacing w:after="40" w:line="240" w:lineRule="auto"/>
        <w:jc w:val="both"/>
        <w:rPr>
          <w:rFonts w:ascii="Times New Roman" w:hAnsi="Times New Roman" w:cs="Times New Roman"/>
          <w:szCs w:val="20"/>
        </w:rPr>
      </w:pPr>
    </w:p>
    <w:p w14:paraId="5EC15B91" w14:textId="77777777" w:rsidR="00FD582A" w:rsidRDefault="008E0C13" w:rsidP="0005595C">
      <w:pPr>
        <w:spacing w:before="60" w:after="2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Dátum: ...................................</w:t>
      </w:r>
    </w:p>
    <w:p w14:paraId="6483645C" w14:textId="77777777" w:rsidR="000E0A15" w:rsidRPr="000E0A15" w:rsidRDefault="000E0A15" w:rsidP="0005595C">
      <w:pPr>
        <w:spacing w:before="60" w:after="20" w:line="240" w:lineRule="auto"/>
        <w:rPr>
          <w:rFonts w:ascii="Times New Roman" w:hAnsi="Times New Roman" w:cs="Times New Roman"/>
          <w:szCs w:val="20"/>
        </w:rPr>
      </w:pPr>
    </w:p>
    <w:p w14:paraId="3AE2A3E4" w14:textId="77777777" w:rsidR="00FD582A" w:rsidRPr="000E0A15" w:rsidRDefault="008E0C13" w:rsidP="0005595C">
      <w:pPr>
        <w:spacing w:after="40" w:line="240" w:lineRule="auto"/>
        <w:rPr>
          <w:rFonts w:ascii="Times New Roman" w:hAnsi="Times New Roman" w:cs="Times New Roman"/>
          <w:szCs w:val="20"/>
        </w:rPr>
      </w:pPr>
      <w:r w:rsidRPr="000E0A15">
        <w:rPr>
          <w:rFonts w:ascii="Times New Roman" w:hAnsi="Times New Roman" w:cs="Times New Roman"/>
          <w:szCs w:val="20"/>
        </w:rPr>
        <w:t>Podpis zákonného zástupcu / plnoletého žiaka: ............................................................</w:t>
      </w:r>
    </w:p>
    <w:p w14:paraId="23B62FFB" w14:textId="77777777" w:rsidR="00833528" w:rsidRPr="000E0A15" w:rsidRDefault="00833528">
      <w:pPr>
        <w:spacing w:before="40" w:after="80"/>
        <w:rPr>
          <w:rFonts w:ascii="Times New Roman" w:hAnsi="Times New Roman" w:cs="Times New Roman"/>
        </w:rPr>
      </w:pPr>
    </w:p>
    <w:sectPr w:rsidR="00833528" w:rsidRPr="000E0A15" w:rsidSect="000E0A15">
      <w:pgSz w:w="12240" w:h="15840"/>
      <w:pgMar w:top="851" w:right="907" w:bottom="737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9436FB"/>
    <w:multiLevelType w:val="hybridMultilevel"/>
    <w:tmpl w:val="62D4B96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159030">
    <w:abstractNumId w:val="8"/>
  </w:num>
  <w:num w:numId="2" w16cid:durableId="2022776205">
    <w:abstractNumId w:val="6"/>
  </w:num>
  <w:num w:numId="3" w16cid:durableId="1382678990">
    <w:abstractNumId w:val="5"/>
  </w:num>
  <w:num w:numId="4" w16cid:durableId="952975761">
    <w:abstractNumId w:val="4"/>
  </w:num>
  <w:num w:numId="5" w16cid:durableId="1923026691">
    <w:abstractNumId w:val="7"/>
  </w:num>
  <w:num w:numId="6" w16cid:durableId="1343241358">
    <w:abstractNumId w:val="3"/>
  </w:num>
  <w:num w:numId="7" w16cid:durableId="1308363282">
    <w:abstractNumId w:val="2"/>
  </w:num>
  <w:num w:numId="8" w16cid:durableId="719522335">
    <w:abstractNumId w:val="1"/>
  </w:num>
  <w:num w:numId="9" w16cid:durableId="980117407">
    <w:abstractNumId w:val="0"/>
  </w:num>
  <w:num w:numId="10" w16cid:durableId="212765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595C"/>
    <w:rsid w:val="0006063C"/>
    <w:rsid w:val="000A2CB4"/>
    <w:rsid w:val="000C35F9"/>
    <w:rsid w:val="000E0A15"/>
    <w:rsid w:val="0015074B"/>
    <w:rsid w:val="001F7848"/>
    <w:rsid w:val="0029639D"/>
    <w:rsid w:val="002A6396"/>
    <w:rsid w:val="002B0919"/>
    <w:rsid w:val="00310AF4"/>
    <w:rsid w:val="00326F90"/>
    <w:rsid w:val="00483559"/>
    <w:rsid w:val="004917AB"/>
    <w:rsid w:val="005325A8"/>
    <w:rsid w:val="006A265D"/>
    <w:rsid w:val="00833528"/>
    <w:rsid w:val="008A1808"/>
    <w:rsid w:val="008E0C13"/>
    <w:rsid w:val="00AA1D8D"/>
    <w:rsid w:val="00AC49F5"/>
    <w:rsid w:val="00B47730"/>
    <w:rsid w:val="00BD58ED"/>
    <w:rsid w:val="00CB0664"/>
    <w:rsid w:val="00E224CD"/>
    <w:rsid w:val="00E427D8"/>
    <w:rsid w:val="00EF2A72"/>
    <w:rsid w:val="00F14463"/>
    <w:rsid w:val="00F26E3F"/>
    <w:rsid w:val="00FC693F"/>
    <w:rsid w:val="00FC74EF"/>
    <w:rsid w:val="00FD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994BD"/>
  <w14:defaultImageDpi w14:val="300"/>
  <w15:docId w15:val="{A6B37072-EA06-43CD-9D61-D0F95261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rPr>
      <w:rFonts w:ascii="Calibri" w:eastAsia="Calibri" w:hAnsi="Calibri"/>
      <w:sz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Beáta Michalcová</cp:lastModifiedBy>
  <cp:revision>2</cp:revision>
  <cp:lastPrinted>2026-04-23T12:27:00Z</cp:lastPrinted>
  <dcterms:created xsi:type="dcterms:W3CDTF">2026-04-23T12:42:00Z</dcterms:created>
  <dcterms:modified xsi:type="dcterms:W3CDTF">2026-04-23T12:42:00Z</dcterms:modified>
  <cp:category/>
</cp:coreProperties>
</file>